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1013489" name="019feaae-21b2-7e30-a3ef-a2dbc65fd2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396224" name="019feaae-21b2-7e30-a3ef-a2dbc65fd2b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180810" name="019feafe-c7cc-70ca-aa15-392d3e1f4d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040952" name="019feafe-c7cc-70ca-aa15-392d3e1f4db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Eingang/ Reduit/ WC/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8643991" name="019feab3-23dd-7d74-af2d-54f3cec8c4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846676" name="019feab3-23dd-7d74-af2d-54f3cec8c4c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04657369" name="019feabe-db92-7b3d-b830-53d68c549c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453327" name="019feabe-db92-7b3d-b830-53d68c549cc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7980190" name="019feada-e85b-7443-8d76-0982427aa6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560873" name="019feada-e85b-7443-8d76-0982427aa64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00270129" name="019feaec-f859-723a-b406-91dd55c069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494821" name="019feaec-f859-723a-b406-91dd55c069d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Eingang/ Reduit/ WC/ 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38921229" name="019feab4-6f11-762e-8cb9-a7fd061622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328923" name="019feab4-6f11-762e-8cb9-a7fd0616222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00867318" name="019feab6-394e-703e-8cf1-ac02431804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773105" name="019feab6-394e-703e-8cf1-ac024318044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8311927" name="019feabd-1d5c-7ac8-9390-15752f0514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515809" name="019feabd-1d5c-7ac8-9390-15752f05143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65598717" name="019feac1-e82b-78ae-9333-2aca05bd45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957627" name="019feac1-e82b-78ae-9333-2aca05bd45c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15123826" name="019feadc-ab7f-76c4-abd2-373c373693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101947" name="019feadc-ab7f-76c4-abd2-373c3736930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33109723" name="019feadf-c17f-76d9-b12b-3a097df54d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423259" name="019feadf-c17f-76d9-b12b-3a097df54dd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04235695" name="019feafa-613f-7ca3-aaf2-3172b06e22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478663" name="019feafa-613f-7ca3-aaf2-3172b06e22b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10422025" name="019feb0b-c319-75de-9419-e788647fd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723737" name="019feb0b-c319-75de-9419-e788647fd88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060475" name="019feabd-f6b8-75f3-985b-1baa664068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657715" name="019feabd-f6b8-75f3-985b-1baa6640685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Küche/ 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13355953" name="019feac3-d018-7824-89c2-8a359a359f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631284" name="019feac3-d018-7824-89c2-8a359a359fd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68897233" name="019feadd-b18e-771e-bc9a-b6fbf021bd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244429" name="019feadd-b18e-771e-bc9a-b6fbf021bde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5404056" name="019feabf-c91a-7c10-b299-c7947c2309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075070" name="019feabf-c91a-7c10-b299-c7947c23093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88833881" name="019feac3-03fc-7d9e-af08-0ad89d8ccf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957879" name="019feac3-03fc-7d9e-af08-0ad89d8ccfb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6407591" name="019feaed-89c4-7241-a133-88f9958962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864292" name="019feaed-89c4-7241-a133-88f9958962a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2809729" name="019feac0-a778-7bf5-9b80-4330be91e9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921718" name="019feac0-a778-7bf5-9b80-4330be91e99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Esszimmer/ 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62891159" name="019feaf6-4188-799f-8ca7-6a32e015fe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614924" name="019feaf6-4188-799f-8ca7-6a32e015fef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5817335" name="019feade-83ef-76a5-b19d-93e9c76b9a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075497" name="019feade-83ef-76a5-b19d-93e9c76b9aa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4314424" name="019feae8-d1f6-7ad7-b229-14e47a61d9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454167" name="019feae8-d1f6-7ad7-b229-14e47a61d9d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Speicherofen </w:t>
            </w:r>
          </w:p>
        </w:tc>
        <w:tc>
          <w:p>
            <w:pPr>
              <w:spacing w:before="0" w:after="0" w:line="240" w:lineRule="auto"/>
            </w:pPr>
            <w:r>
              <w:t>Speicherofen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78584512" name="019feaea-82df-7c4d-ad82-eae7cca605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207574" name="019feaea-82df-7c4d-ad82-eae7cca6054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Esszimmer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4756959" name="019feaf1-352d-7466-917a-2def43a91c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816774" name="019feaf1-352d-7466-917a-2def43a91cc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0525240" name="019feb0c-9ec4-7c8d-8ee4-632cd23b52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137632" name="019feb0c-9ec4-7c8d-8ee4-632cd23b524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Steig 2, Niederweningen</w:t>
          </w:r>
        </w:p>
        <w:p>
          <w:pPr>
            <w:spacing w:before="0" w:after="0"/>
          </w:pPr>
          <w:r>
            <w:t>DN 1126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